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0B9" w:rsidRDefault="007870B9" w:rsidP="007870B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0B9" w:rsidRDefault="007870B9" w:rsidP="007870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870B9" w:rsidRDefault="007870B9" w:rsidP="007870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870B9" w:rsidRDefault="007870B9" w:rsidP="007870B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870B9" w:rsidRDefault="007870B9" w:rsidP="007870B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870B9" w:rsidRDefault="007870B9" w:rsidP="007870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7870B9" w:rsidRDefault="007870B9" w:rsidP="007870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132</w:t>
      </w:r>
      <w:r>
        <w:rPr>
          <w:rFonts w:ascii="Times New Roman" w:hAnsi="Times New Roman"/>
          <w:b/>
          <w:sz w:val="27"/>
          <w:szCs w:val="27"/>
          <w:lang w:val="uk-UA"/>
        </w:rPr>
        <w:t>-21-8/2166</w:t>
      </w:r>
    </w:p>
    <w:p w:rsidR="00C36CA8" w:rsidRPr="00C23241" w:rsidRDefault="007870B9" w:rsidP="007870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C36CA8" w:rsidRPr="00C227D5" w:rsidRDefault="00C36CA8" w:rsidP="005E04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C227D5">
        <w:rPr>
          <w:rFonts w:ascii="Times New Roman" w:hAnsi="Times New Roman"/>
          <w:b/>
          <w:sz w:val="24"/>
          <w:szCs w:val="24"/>
          <w:lang w:val="uk-UA"/>
        </w:rPr>
        <w:t>ЗЕМЕЛЬНІ  ПИТАННЯ</w:t>
      </w:r>
    </w:p>
    <w:p w:rsidR="00C36CA8" w:rsidRPr="00F922E0" w:rsidRDefault="00C36CA8" w:rsidP="005E04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sz w:val="28"/>
          <w:szCs w:val="28"/>
          <w:lang w:val="uk-UA"/>
        </w:rPr>
        <w:t xml:space="preserve">«Про надання дозволу на </w:t>
      </w:r>
      <w:r w:rsidR="00C2282D">
        <w:rPr>
          <w:rFonts w:ascii="Times New Roman" w:hAnsi="Times New Roman"/>
          <w:b/>
          <w:sz w:val="28"/>
          <w:szCs w:val="28"/>
          <w:lang w:val="uk-UA"/>
        </w:rPr>
        <w:t>виготов</w:t>
      </w:r>
      <w:r w:rsidRPr="00F922E0">
        <w:rPr>
          <w:rFonts w:ascii="Times New Roman" w:hAnsi="Times New Roman"/>
          <w:b/>
          <w:sz w:val="28"/>
          <w:szCs w:val="28"/>
          <w:lang w:val="uk-UA"/>
        </w:rPr>
        <w:t>лення</w:t>
      </w:r>
    </w:p>
    <w:p w:rsidR="00C36CA8" w:rsidRPr="00F922E0" w:rsidRDefault="00C36CA8" w:rsidP="005E04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BF38BB" w:rsidRDefault="005E5B9D" w:rsidP="005E041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(відновлення) меж земельної ділянки </w:t>
      </w:r>
    </w:p>
    <w:p w:rsidR="0093092F" w:rsidRDefault="00BF38BB" w:rsidP="005E041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 натурі (на місцевості) С</w:t>
      </w:r>
      <w:r w:rsidR="00AE2864">
        <w:rPr>
          <w:rFonts w:ascii="Times New Roman" w:hAnsi="Times New Roman"/>
          <w:b/>
          <w:bCs/>
          <w:sz w:val="28"/>
          <w:szCs w:val="28"/>
          <w:lang w:val="uk-UA"/>
        </w:rPr>
        <w:t xml:space="preserve">поживчому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Т</w:t>
      </w:r>
      <w:r w:rsidR="00AE2864">
        <w:rPr>
          <w:rFonts w:ascii="Times New Roman" w:hAnsi="Times New Roman"/>
          <w:b/>
          <w:bCs/>
          <w:sz w:val="28"/>
          <w:szCs w:val="28"/>
          <w:lang w:val="uk-UA"/>
        </w:rPr>
        <w:t>овариству</w:t>
      </w:r>
      <w:r w:rsidR="0093092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702BD" w:rsidRPr="00F922E0" w:rsidRDefault="0093092F" w:rsidP="005E041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Радгоспробкооп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A45EF8" w:rsidRPr="00F922E0" w:rsidRDefault="00C36CA8" w:rsidP="005E041A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93092F">
        <w:rPr>
          <w:rFonts w:ascii="Times New Roman" w:hAnsi="Times New Roman"/>
          <w:bCs/>
          <w:sz w:val="28"/>
          <w:szCs w:val="28"/>
          <w:lang w:val="uk-UA"/>
        </w:rPr>
        <w:t>Споживчого Товариства «</w:t>
      </w:r>
      <w:proofErr w:type="spellStart"/>
      <w:r w:rsidR="0093092F">
        <w:rPr>
          <w:rFonts w:ascii="Times New Roman" w:hAnsi="Times New Roman"/>
          <w:bCs/>
          <w:sz w:val="28"/>
          <w:szCs w:val="28"/>
          <w:lang w:val="uk-UA"/>
        </w:rPr>
        <w:t>Погребищенський</w:t>
      </w:r>
      <w:proofErr w:type="spellEnd"/>
      <w:r w:rsidR="009309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3092F">
        <w:rPr>
          <w:rFonts w:ascii="Times New Roman" w:hAnsi="Times New Roman"/>
          <w:bCs/>
          <w:sz w:val="28"/>
          <w:szCs w:val="28"/>
          <w:lang w:val="uk-UA"/>
        </w:rPr>
        <w:t>Радгоспробкооп</w:t>
      </w:r>
      <w:proofErr w:type="spellEnd"/>
      <w:r w:rsidR="0093092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6019FF"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F922E0">
        <w:rPr>
          <w:rFonts w:ascii="Times New Roman" w:hAnsi="Times New Roman"/>
          <w:sz w:val="28"/>
          <w:szCs w:val="28"/>
          <w:lang w:val="uk-UA"/>
        </w:rPr>
        <w:t>дозволу на виготовлення техніч</w:t>
      </w:r>
      <w:r w:rsidR="00C2282D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0C26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BF38BB">
        <w:rPr>
          <w:rFonts w:ascii="Times New Roman" w:hAnsi="Times New Roman"/>
          <w:sz w:val="28"/>
          <w:szCs w:val="28"/>
          <w:lang w:val="uk-UA"/>
        </w:rPr>
        <w:t>встановлення (відновлення) меж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BF38BB">
        <w:rPr>
          <w:rFonts w:ascii="Times New Roman" w:hAnsi="Times New Roman"/>
          <w:sz w:val="28"/>
          <w:szCs w:val="28"/>
          <w:lang w:val="uk-UA"/>
        </w:rPr>
        <w:t>ої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 w:rsidR="00BF38BB">
        <w:rPr>
          <w:rFonts w:ascii="Times New Roman" w:hAnsi="Times New Roman"/>
          <w:sz w:val="28"/>
          <w:szCs w:val="28"/>
          <w:lang w:val="uk-UA"/>
        </w:rPr>
        <w:t>и в натурі (на місцевості)</w:t>
      </w:r>
      <w:r w:rsidR="00C2282D">
        <w:rPr>
          <w:rFonts w:ascii="Times New Roman" w:hAnsi="Times New Roman"/>
          <w:sz w:val="28"/>
          <w:szCs w:val="28"/>
          <w:lang w:val="uk-UA"/>
        </w:rPr>
        <w:t>,</w:t>
      </w:r>
      <w:r w:rsid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5BF">
        <w:rPr>
          <w:rFonts w:ascii="Times New Roman" w:hAnsi="Times New Roman"/>
          <w:sz w:val="28"/>
          <w:szCs w:val="28"/>
          <w:lang w:val="uk-UA"/>
        </w:rPr>
        <w:t>в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ідповідно до стат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ей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E7977">
        <w:rPr>
          <w:rFonts w:ascii="Times New Roman" w:hAnsi="Times New Roman"/>
          <w:bCs/>
          <w:sz w:val="28"/>
          <w:szCs w:val="28"/>
          <w:lang w:val="uk-UA"/>
        </w:rPr>
        <w:t>19, 79</w:t>
      </w:r>
      <w:r w:rsidR="000523CE">
        <w:rPr>
          <w:rFonts w:ascii="Times New Roman" w:hAnsi="Times New Roman"/>
          <w:bCs/>
          <w:sz w:val="28"/>
          <w:szCs w:val="28"/>
          <w:lang w:val="uk-UA"/>
        </w:rPr>
        <w:t>.1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E7977">
        <w:rPr>
          <w:rFonts w:ascii="Times New Roman" w:hAnsi="Times New Roman"/>
          <w:bCs/>
          <w:sz w:val="28"/>
          <w:szCs w:val="28"/>
          <w:lang w:val="uk-UA"/>
        </w:rPr>
        <w:t xml:space="preserve"> 83, 9</w:t>
      </w:r>
      <w:r w:rsidR="00AB77E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DE797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122</w:t>
      </w:r>
      <w:r w:rsidR="00AB77E7">
        <w:rPr>
          <w:rFonts w:ascii="Times New Roman" w:hAnsi="Times New Roman"/>
          <w:bCs/>
          <w:sz w:val="28"/>
          <w:szCs w:val="28"/>
          <w:lang w:val="uk-UA"/>
        </w:rPr>
        <w:t>, 123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, статей 35, 5</w:t>
      </w:r>
      <w:r w:rsidR="00E05D9A">
        <w:rPr>
          <w:rFonts w:ascii="Times New Roman" w:hAnsi="Times New Roman"/>
          <w:bCs/>
          <w:sz w:val="28"/>
          <w:szCs w:val="28"/>
          <w:lang w:val="uk-UA"/>
        </w:rPr>
        <w:t>5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Про землеустрій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0523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34 </w:t>
      </w:r>
      <w:r w:rsidR="00E05D9A">
        <w:rPr>
          <w:rFonts w:ascii="Times New Roman" w:hAnsi="Times New Roman"/>
          <w:bCs/>
          <w:sz w:val="28"/>
          <w:szCs w:val="28"/>
          <w:lang w:val="uk-UA"/>
        </w:rPr>
        <w:t xml:space="preserve">частини першої ст. 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>26</w:t>
      </w:r>
      <w:r w:rsidR="00E05D9A">
        <w:rPr>
          <w:rFonts w:ascii="Times New Roman" w:hAnsi="Times New Roman"/>
          <w:bCs/>
          <w:sz w:val="28"/>
          <w:szCs w:val="28"/>
          <w:lang w:val="uk-UA"/>
        </w:rPr>
        <w:t>, ч.1 ст.59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«Про місцеве самовря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дування в Україні»</w:t>
      </w:r>
      <w:r w:rsidR="00C11A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11A61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C11A61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702BD" w:rsidRPr="00F922E0" w:rsidRDefault="006019FF" w:rsidP="005E04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bCs/>
          <w:sz w:val="28"/>
          <w:szCs w:val="28"/>
          <w:lang w:val="uk-UA"/>
        </w:rPr>
        <w:t>Н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ада</w:t>
      </w:r>
      <w:r>
        <w:rPr>
          <w:rFonts w:ascii="Times New Roman" w:hAnsi="Times New Roman"/>
          <w:bCs/>
          <w:sz w:val="28"/>
          <w:szCs w:val="28"/>
          <w:lang w:val="uk-UA"/>
        </w:rPr>
        <w:t>ти</w:t>
      </w:r>
      <w:r w:rsidR="00BF38B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дозв</w:t>
      </w:r>
      <w:r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л </w:t>
      </w:r>
      <w:r w:rsidR="00BF38B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E2864">
        <w:rPr>
          <w:rFonts w:ascii="Times New Roman" w:hAnsi="Times New Roman"/>
          <w:bCs/>
          <w:sz w:val="28"/>
          <w:szCs w:val="28"/>
          <w:lang w:val="uk-UA"/>
        </w:rPr>
        <w:t xml:space="preserve">поживчому </w:t>
      </w:r>
      <w:r w:rsidR="00BF38BB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AE2864">
        <w:rPr>
          <w:rFonts w:ascii="Times New Roman" w:hAnsi="Times New Roman"/>
          <w:bCs/>
          <w:sz w:val="28"/>
          <w:szCs w:val="28"/>
          <w:lang w:val="uk-UA"/>
        </w:rPr>
        <w:t>овариству</w:t>
      </w:r>
      <w:r w:rsidR="00BF38B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092F">
        <w:rPr>
          <w:rFonts w:ascii="Times New Roman" w:hAnsi="Times New Roman"/>
          <w:bCs/>
          <w:sz w:val="28"/>
          <w:szCs w:val="28"/>
          <w:lang w:val="uk-UA"/>
        </w:rPr>
        <w:t>«</w:t>
      </w:r>
      <w:proofErr w:type="spellStart"/>
      <w:r w:rsidR="0093092F">
        <w:rPr>
          <w:rFonts w:ascii="Times New Roman" w:hAnsi="Times New Roman"/>
          <w:bCs/>
          <w:sz w:val="28"/>
          <w:szCs w:val="28"/>
          <w:lang w:val="uk-UA"/>
        </w:rPr>
        <w:t>Погребищенський</w:t>
      </w:r>
      <w:proofErr w:type="spellEnd"/>
      <w:r w:rsidR="009309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3092F">
        <w:rPr>
          <w:rFonts w:ascii="Times New Roman" w:hAnsi="Times New Roman"/>
          <w:bCs/>
          <w:sz w:val="28"/>
          <w:szCs w:val="28"/>
          <w:lang w:val="uk-UA"/>
        </w:rPr>
        <w:t>Радгоспробкооп</w:t>
      </w:r>
      <w:proofErr w:type="spellEnd"/>
      <w:r w:rsidR="0093092F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на виготовлення технічної документації із землеустрою</w:t>
      </w:r>
      <w:r w:rsidR="00A45EF8" w:rsidRP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4651B0">
        <w:rPr>
          <w:rFonts w:ascii="Times New Roman" w:hAnsi="Times New Roman"/>
          <w:sz w:val="28"/>
          <w:szCs w:val="28"/>
          <w:lang w:val="uk-UA"/>
        </w:rPr>
        <w:t xml:space="preserve">встановлення (відновлення) меж земельної ділянки в натурі (на місцевості), </w:t>
      </w:r>
      <w:r w:rsidR="00A45EF8">
        <w:rPr>
          <w:rFonts w:ascii="Times New Roman" w:hAnsi="Times New Roman"/>
          <w:sz w:val="28"/>
          <w:szCs w:val="28"/>
          <w:lang w:val="uk-UA"/>
        </w:rPr>
        <w:t>як</w:t>
      </w:r>
      <w:r w:rsidR="004651B0">
        <w:rPr>
          <w:rFonts w:ascii="Times New Roman" w:hAnsi="Times New Roman"/>
          <w:sz w:val="28"/>
          <w:szCs w:val="28"/>
          <w:lang w:val="uk-UA"/>
        </w:rPr>
        <w:t>а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розташован</w:t>
      </w:r>
      <w:r w:rsidR="004651B0">
        <w:rPr>
          <w:rFonts w:ascii="Times New Roman" w:hAnsi="Times New Roman"/>
          <w:sz w:val="28"/>
          <w:szCs w:val="28"/>
          <w:lang w:val="uk-UA"/>
        </w:rPr>
        <w:t>а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на території </w:t>
      </w:r>
      <w:r w:rsidR="00BF38BB">
        <w:rPr>
          <w:rFonts w:ascii="Times New Roman" w:hAnsi="Times New Roman"/>
          <w:sz w:val="28"/>
          <w:szCs w:val="28"/>
          <w:lang w:val="uk-UA"/>
        </w:rPr>
        <w:t>с</w:t>
      </w:r>
      <w:r w:rsidR="0093092F">
        <w:rPr>
          <w:rFonts w:ascii="Times New Roman" w:hAnsi="Times New Roman"/>
          <w:sz w:val="28"/>
          <w:szCs w:val="28"/>
          <w:lang w:val="uk-UA"/>
        </w:rPr>
        <w:t>елища</w:t>
      </w:r>
      <w:r w:rsidR="00BF38BB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r w:rsidR="0093092F">
        <w:rPr>
          <w:rFonts w:ascii="Times New Roman" w:hAnsi="Times New Roman"/>
          <w:sz w:val="28"/>
          <w:szCs w:val="28"/>
          <w:lang w:val="uk-UA"/>
        </w:rPr>
        <w:t>Погребище Перше</w:t>
      </w:r>
      <w:r w:rsidR="00E05D9A">
        <w:rPr>
          <w:rFonts w:ascii="Times New Roman" w:hAnsi="Times New Roman"/>
          <w:sz w:val="28"/>
          <w:szCs w:val="28"/>
          <w:lang w:val="uk-UA"/>
        </w:rPr>
        <w:t xml:space="preserve"> по вул. </w:t>
      </w:r>
      <w:r w:rsidR="0093092F">
        <w:rPr>
          <w:rFonts w:ascii="Times New Roman" w:hAnsi="Times New Roman"/>
          <w:sz w:val="28"/>
          <w:szCs w:val="28"/>
          <w:lang w:val="uk-UA"/>
        </w:rPr>
        <w:t>Центральна 3</w:t>
      </w:r>
      <w:bookmarkEnd w:id="0"/>
      <w:r w:rsidR="0093092F">
        <w:rPr>
          <w:rFonts w:ascii="Times New Roman" w:hAnsi="Times New Roman"/>
          <w:sz w:val="28"/>
          <w:szCs w:val="28"/>
          <w:lang w:val="uk-UA"/>
        </w:rPr>
        <w:t>1</w:t>
      </w:r>
      <w:r w:rsidR="00E05D9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загальною площею </w:t>
      </w:r>
      <w:r w:rsidR="00E05D9A">
        <w:rPr>
          <w:rFonts w:ascii="Times New Roman" w:hAnsi="Times New Roman"/>
          <w:sz w:val="28"/>
          <w:szCs w:val="28"/>
          <w:lang w:val="uk-UA"/>
        </w:rPr>
        <w:t>0,</w:t>
      </w:r>
      <w:r w:rsidR="004651B0">
        <w:rPr>
          <w:rFonts w:ascii="Times New Roman" w:hAnsi="Times New Roman"/>
          <w:sz w:val="28"/>
          <w:szCs w:val="28"/>
          <w:lang w:val="uk-UA"/>
        </w:rPr>
        <w:t>0</w:t>
      </w:r>
      <w:r w:rsidR="0093092F">
        <w:rPr>
          <w:rFonts w:ascii="Times New Roman" w:hAnsi="Times New Roman"/>
          <w:sz w:val="28"/>
          <w:szCs w:val="28"/>
          <w:lang w:val="uk-UA"/>
        </w:rPr>
        <w:t>5</w:t>
      </w:r>
      <w:r w:rsidR="00BF38BB">
        <w:rPr>
          <w:rFonts w:ascii="Times New Roman" w:hAnsi="Times New Roman"/>
          <w:sz w:val="28"/>
          <w:szCs w:val="28"/>
          <w:lang w:val="uk-UA"/>
        </w:rPr>
        <w:t xml:space="preserve">00 </w:t>
      </w:r>
      <w:r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71A81">
        <w:rPr>
          <w:rFonts w:ascii="Times New Roman" w:hAnsi="Times New Roman"/>
          <w:bCs/>
          <w:sz w:val="28"/>
          <w:szCs w:val="28"/>
          <w:lang w:val="uk-UA"/>
        </w:rPr>
        <w:t xml:space="preserve">, для </w:t>
      </w:r>
      <w:r w:rsidR="00BF38BB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A71A81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45EF8" w:rsidRDefault="006019FF" w:rsidP="005E04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216C0E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Рекомендувати </w:t>
      </w:r>
      <w:r w:rsidR="0093092F">
        <w:rPr>
          <w:rFonts w:ascii="Times New Roman" w:hAnsi="Times New Roman"/>
          <w:bCs/>
          <w:sz w:val="28"/>
          <w:szCs w:val="28"/>
          <w:lang w:val="uk-UA"/>
        </w:rPr>
        <w:t>Споживчому Товариству «</w:t>
      </w:r>
      <w:proofErr w:type="spellStart"/>
      <w:r w:rsidR="0093092F">
        <w:rPr>
          <w:rFonts w:ascii="Times New Roman" w:hAnsi="Times New Roman"/>
          <w:bCs/>
          <w:sz w:val="28"/>
          <w:szCs w:val="28"/>
          <w:lang w:val="uk-UA"/>
        </w:rPr>
        <w:t>Погребищенський</w:t>
      </w:r>
      <w:proofErr w:type="spellEnd"/>
      <w:r w:rsidR="009309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3092F">
        <w:rPr>
          <w:rFonts w:ascii="Times New Roman" w:hAnsi="Times New Roman"/>
          <w:bCs/>
          <w:sz w:val="28"/>
          <w:szCs w:val="28"/>
          <w:lang w:val="uk-UA"/>
        </w:rPr>
        <w:t>Радгоспробкооп</w:t>
      </w:r>
      <w:proofErr w:type="spellEnd"/>
      <w:r w:rsidR="0093092F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>виготовити технічну документацію  відповідно вимог чинного законодавства.</w:t>
      </w:r>
    </w:p>
    <w:p w:rsidR="00A45EF8" w:rsidRPr="00F922E0" w:rsidRDefault="006019FF" w:rsidP="005E04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A47668" w:rsidRPr="00A47668">
        <w:rPr>
          <w:lang w:val="uk-UA"/>
        </w:rPr>
        <w:t xml:space="preserve"> </w:t>
      </w:r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</w:t>
      </w:r>
      <w:r w:rsidR="000523CE">
        <w:rPr>
          <w:rFonts w:ascii="Times New Roman" w:hAnsi="Times New Roman"/>
          <w:bCs/>
          <w:sz w:val="28"/>
          <w:szCs w:val="28"/>
          <w:lang w:val="uk-UA"/>
        </w:rPr>
        <w:t xml:space="preserve">           </w:t>
      </w:r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>Лісовий О.Ю.)</w:t>
      </w:r>
    </w:p>
    <w:p w:rsidR="00606D34" w:rsidRPr="008A3AE8" w:rsidRDefault="00A702BD" w:rsidP="005E041A">
      <w:pPr>
        <w:pStyle w:val="a4"/>
        <w:tabs>
          <w:tab w:val="left" w:pos="1230"/>
        </w:tabs>
        <w:ind w:left="0" w:right="-143" w:firstLine="0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C36CA8" w:rsidRPr="00A702BD">
        <w:rPr>
          <w:b/>
          <w:sz w:val="28"/>
          <w:szCs w:val="28"/>
        </w:rPr>
        <w:t>іський  голова                                    С.</w:t>
      </w:r>
      <w:r w:rsidR="00487549" w:rsidRPr="00A702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ВОЛИНСЬКИЙ</w:t>
      </w:r>
    </w:p>
    <w:sectPr w:rsidR="00606D34" w:rsidRPr="008A3AE8" w:rsidSect="005E041A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3AE8"/>
    <w:rsid w:val="0003121C"/>
    <w:rsid w:val="00046C87"/>
    <w:rsid w:val="000523CE"/>
    <w:rsid w:val="00073CF2"/>
    <w:rsid w:val="00122A65"/>
    <w:rsid w:val="001A4C7A"/>
    <w:rsid w:val="001F46B0"/>
    <w:rsid w:val="00216C0E"/>
    <w:rsid w:val="00297B13"/>
    <w:rsid w:val="0030049A"/>
    <w:rsid w:val="00317446"/>
    <w:rsid w:val="00385534"/>
    <w:rsid w:val="00402717"/>
    <w:rsid w:val="0040566E"/>
    <w:rsid w:val="004651B0"/>
    <w:rsid w:val="00487549"/>
    <w:rsid w:val="004E3D89"/>
    <w:rsid w:val="005A0493"/>
    <w:rsid w:val="005E041A"/>
    <w:rsid w:val="005E5B9D"/>
    <w:rsid w:val="006019FF"/>
    <w:rsid w:val="006020F5"/>
    <w:rsid w:val="00606D34"/>
    <w:rsid w:val="006B0C26"/>
    <w:rsid w:val="006F47CF"/>
    <w:rsid w:val="006F5B6A"/>
    <w:rsid w:val="00773856"/>
    <w:rsid w:val="007870B9"/>
    <w:rsid w:val="007B4699"/>
    <w:rsid w:val="0081342E"/>
    <w:rsid w:val="00870D21"/>
    <w:rsid w:val="0087494E"/>
    <w:rsid w:val="008A3AE8"/>
    <w:rsid w:val="008D6670"/>
    <w:rsid w:val="0093092F"/>
    <w:rsid w:val="00956534"/>
    <w:rsid w:val="00961166"/>
    <w:rsid w:val="00A33C55"/>
    <w:rsid w:val="00A45EF8"/>
    <w:rsid w:val="00A47668"/>
    <w:rsid w:val="00A702BD"/>
    <w:rsid w:val="00A71A81"/>
    <w:rsid w:val="00AB77E7"/>
    <w:rsid w:val="00AE2864"/>
    <w:rsid w:val="00B0621D"/>
    <w:rsid w:val="00B125BF"/>
    <w:rsid w:val="00B31307"/>
    <w:rsid w:val="00B52E0B"/>
    <w:rsid w:val="00BE3119"/>
    <w:rsid w:val="00BF38BB"/>
    <w:rsid w:val="00C11A61"/>
    <w:rsid w:val="00C227D5"/>
    <w:rsid w:val="00C2282D"/>
    <w:rsid w:val="00C23241"/>
    <w:rsid w:val="00C36CA8"/>
    <w:rsid w:val="00D87CE5"/>
    <w:rsid w:val="00DB10AC"/>
    <w:rsid w:val="00DE7977"/>
    <w:rsid w:val="00E05D9A"/>
    <w:rsid w:val="00EB4C66"/>
    <w:rsid w:val="00F05318"/>
    <w:rsid w:val="00F922E0"/>
    <w:rsid w:val="00FA5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5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CA0C6-9AFC-4B97-A37B-38BEC2740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2021-12-20T09:32:00Z</cp:lastPrinted>
  <dcterms:created xsi:type="dcterms:W3CDTF">2021-12-20T10:32:00Z</dcterms:created>
  <dcterms:modified xsi:type="dcterms:W3CDTF">2021-12-24T09:01:00Z</dcterms:modified>
</cp:coreProperties>
</file>